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Eingang Untergeschoss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Dach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Dach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209877161" name="01a02310-6b35-78f2-a6e8-6360a2983d0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59679096" name="01a02310-6b35-78f2-a6e8-6360a2983d0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098043059" name="01a02310-a95c-7f94-bbf3-36896fbea2e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1319771" name="01a02310-a95c-7f94-bbf3-36896fbea2e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39465260" name="01a02316-3a6f-7374-af03-256511f15fb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2517089" name="01a02316-3a6f-7374-af03-256511f15fbf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59141821" name="01a02316-b209-7964-b742-3417f37c462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6914167" name="01a02316-b209-7964-b742-3417f37c462d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Technikraum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Boden/ Sockel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Boden/ Sockel/ 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Nach 1990 erstellt!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601508410" name="01a02374-86c6-7974-9dc7-e4305b2abc4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5074144" name="01a02374-86c6-7974-9dc7-e4305b2abc4a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28063131" name="01a02374-e1a0-7e5f-b5d2-af43f8589b4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0293774" name="01a02374-e1a0-7e5f-b5d2-af43f8589b49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Boden/ Sockel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Boden/ Sockel/ 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Nach 1990 erstellt!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812438736" name="01a02376-8cb1-793c-a48a-15b4e6c33e6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9549790" name="01a02376-8cb1-793c-a48a-15b4e6c33e6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40398412" name="01a02376-bdc1-7232-a200-82f8a89fffe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791460" name="01a02376-bdc1-7232-a200-82f8a89fffe9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Waschküche/ Bad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Boden/ Sockel/ 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Boden/ Sockel/ 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Nach 1990 erstellt!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030449149" name="01a02377-d619-7e63-a443-a0bcf588232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20161" name="01a02377-d619-7e63-a443-a0bcf588232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1883325368" name="01a02378-4465-7feb-a421-38542fd679a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2618157" name="01a02378-4465-7feb-a421-38542fd679a9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Rigistrasse 3, 5430 Wettingen</w:t>
          </w:r>
        </w:p>
        <w:p>
          <w:pPr>
            <w:spacing w:before="0" w:after="0"/>
          </w:pPr>
          <w:r>
            <w:t>DN 1019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